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46593191" name="d5f87750-c111-11ef-9554-8d8ee67662d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3368176" name="d5f87750-c111-11ef-9554-8d8ee67662d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/Küche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1219231" name="99f39650-c110-11ef-a61e-6d97ae065d6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6006199" name="99f39650-c110-11ef-a61e-6d97ae065d6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41353652" name="ab60a590-c110-11ef-8df9-352c5f0a1d4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6781651" name="ab60a590-c110-11ef-8df9-352c5f0a1d4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77294397" name="c4a01e00-c110-11ef-8277-83e8e89b0ec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1960747" name="c4a01e00-c110-11ef-8277-83e8e89b0ec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43022195" name="d6282f50-c110-11ef-9bd8-9f424067cac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4924568" name="d6282f50-c110-11ef-9bd8-9f424067cac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 / Schlafzimmer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4709360" name="f5d59ef0-c110-11ef-ab12-b1a9e40e5e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4348796" name="f5d59ef0-c110-11ef-ab12-b1a9e40e5ed4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58944293" name="11467650-c111-11ef-82e8-43e393c5e5d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6040337" name="11467650-c111-11ef-82e8-43e393c5e5d7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02457864" name="20ac1cd0-c111-11ef-a361-650d19e2370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2196761" name="20ac1cd0-c111-11ef-a361-650d19e2370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30180680" name="91a92180-c111-11ef-bc73-d9c68d5e0a0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8350754" name="91a92180-c111-11ef-bc73-d9c68d5e0a0b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65098369" name="a8c3e530-c111-11ef-8eb4-db73be36f4c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3447766" name="a8c3e530-c111-11ef-8eb4-db73be36f4c5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98280705" name="be02bcf0-c111-11ef-8218-4102a273447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6646476" name="be02bcf0-c111-11ef-8218-4102a2734472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Wohnzimner </w:t>
            </w:r>
          </w:p>
          <w:p>
            <w:pPr>
              <w:spacing w:before="0" w:after="0" w:line="240" w:lineRule="auto"/>
            </w:pPr>
            <w:r>
              <w:t>EH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02208201" name="0e428fb0-c112-11ef-83e8-d9d6cfbaf8e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0650884" name="0e428fb0-c112-11ef-83e8-d9d6cfbaf8e2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Wohnzimner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88902836" name="294c67e0-c112-11ef-ae94-490576cbdc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0117718" name="294c67e0-c112-11ef-ae94-490576cbdcdd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Wohnzimner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Parkettkleber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68795551" name="44ff9f70-c112-11ef-9f9a-8b90c5af05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3352364" name="44ff9f70-c112-11ef-9f9a-8b90c5af05fc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UG/ EG / OG/ 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37798070" name="778b6190-c112-11ef-9a2a-6154fefa12a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5871129" name="778b6190-c112-11ef-9a2a-6154fefa12a4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Künggasse 7, 9425 Thal</w:t>
          </w:r>
        </w:p>
        <w:p>
          <w:pPr>
            <w:spacing w:before="0" w:after="0"/>
          </w:pPr>
          <w:r>
            <w:t>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